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Eichenweg 2, 8424 Embrach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